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CBD16A" w14:textId="77777777" w:rsidR="0094662D" w:rsidRPr="00C37DA4" w:rsidRDefault="00000000">
      <w:pPr>
        <w:pStyle w:val="Titolo1"/>
        <w:rPr>
          <w:rFonts w:ascii="Verdana" w:hAnsi="Verdana"/>
          <w:sz w:val="22"/>
          <w:szCs w:val="22"/>
          <w:lang w:val="it-IT"/>
        </w:rPr>
      </w:pPr>
      <w:r w:rsidRPr="00C37DA4">
        <w:rPr>
          <w:rFonts w:ascii="Verdana" w:hAnsi="Verdana"/>
          <w:sz w:val="22"/>
          <w:szCs w:val="22"/>
          <w:lang w:val="it-IT"/>
        </w:rPr>
        <w:t>ALLEGATO A</w:t>
      </w:r>
    </w:p>
    <w:p w14:paraId="572DBF26" w14:textId="77777777" w:rsidR="0094662D" w:rsidRPr="00C37DA4" w:rsidRDefault="00000000">
      <w:pPr>
        <w:rPr>
          <w:rFonts w:ascii="Verdana" w:hAnsi="Verdana"/>
          <w:lang w:val="it-IT"/>
        </w:rPr>
      </w:pPr>
      <w:r w:rsidRPr="00C37DA4">
        <w:rPr>
          <w:rFonts w:ascii="Verdana" w:hAnsi="Verdana"/>
          <w:lang w:val="it-IT"/>
        </w:rPr>
        <w:t>Composizione del partenariato</w:t>
      </w:r>
    </w:p>
    <w:p w14:paraId="2C682849" w14:textId="6CAF4B54" w:rsidR="00C37DA4" w:rsidRPr="00C37DA4" w:rsidRDefault="00000000" w:rsidP="00C37DA4">
      <w:pPr>
        <w:pStyle w:val="Titolo1"/>
        <w:rPr>
          <w:rFonts w:ascii="Verdana" w:hAnsi="Verdana"/>
          <w:sz w:val="22"/>
          <w:szCs w:val="22"/>
          <w:lang w:val="it-IT"/>
        </w:rPr>
      </w:pPr>
      <w:r w:rsidRPr="00C37DA4">
        <w:rPr>
          <w:rFonts w:ascii="Verdana" w:hAnsi="Verdana"/>
          <w:sz w:val="22"/>
          <w:szCs w:val="22"/>
          <w:lang w:val="it-IT"/>
        </w:rPr>
        <w:t>Tabella</w:t>
      </w:r>
    </w:p>
    <w:tbl>
      <w:tblPr>
        <w:tblStyle w:val="Grigliatabella"/>
        <w:tblW w:w="13149" w:type="dxa"/>
        <w:tblLook w:val="04A0" w:firstRow="1" w:lastRow="0" w:firstColumn="1" w:lastColumn="0" w:noHBand="0" w:noVBand="1"/>
      </w:tblPr>
      <w:tblGrid>
        <w:gridCol w:w="482"/>
        <w:gridCol w:w="2658"/>
        <w:gridCol w:w="2398"/>
        <w:gridCol w:w="3522"/>
        <w:gridCol w:w="4089"/>
      </w:tblGrid>
      <w:tr w:rsidR="00C37DA4" w:rsidRPr="00C37DA4" w14:paraId="5385BFAD" w14:textId="77777777" w:rsidTr="00C37DA4">
        <w:tc>
          <w:tcPr>
            <w:tcW w:w="411" w:type="dxa"/>
          </w:tcPr>
          <w:p w14:paraId="280B3E0E" w14:textId="163E1AFF" w:rsidR="00C37DA4" w:rsidRPr="00C37DA4" w:rsidRDefault="00C37DA4" w:rsidP="00C37DA4">
            <w:pPr>
              <w:jc w:val="center"/>
              <w:rPr>
                <w:rFonts w:ascii="Verdana" w:hAnsi="Verdana"/>
                <w:b/>
                <w:bCs/>
                <w:lang w:val="it-IT"/>
              </w:rPr>
            </w:pPr>
            <w:r w:rsidRPr="00C37DA4">
              <w:rPr>
                <w:rFonts w:ascii="Verdana" w:hAnsi="Verdana"/>
                <w:b/>
                <w:bCs/>
                <w:lang w:val="it-IT"/>
              </w:rPr>
              <w:t>N.</w:t>
            </w:r>
          </w:p>
        </w:tc>
        <w:tc>
          <w:tcPr>
            <w:tcW w:w="2674" w:type="dxa"/>
          </w:tcPr>
          <w:p w14:paraId="52586658" w14:textId="5C618AB2" w:rsidR="00C37DA4" w:rsidRPr="00C37DA4" w:rsidRDefault="00C37DA4" w:rsidP="00C37DA4">
            <w:pPr>
              <w:jc w:val="center"/>
              <w:rPr>
                <w:rFonts w:ascii="Verdana" w:hAnsi="Verdana"/>
                <w:b/>
                <w:bCs/>
                <w:lang w:val="it-IT"/>
              </w:rPr>
            </w:pPr>
            <w:r w:rsidRPr="00C37DA4">
              <w:rPr>
                <w:rFonts w:ascii="Verdana" w:hAnsi="Verdana"/>
                <w:b/>
                <w:bCs/>
                <w:lang w:val="it-IT"/>
              </w:rPr>
              <w:t>Partner</w:t>
            </w:r>
          </w:p>
        </w:tc>
        <w:tc>
          <w:tcPr>
            <w:tcW w:w="2410" w:type="dxa"/>
          </w:tcPr>
          <w:p w14:paraId="245B0DD8" w14:textId="1DCC7B25" w:rsidR="00C37DA4" w:rsidRPr="00C37DA4" w:rsidRDefault="00C37DA4" w:rsidP="00C37DA4">
            <w:pPr>
              <w:jc w:val="center"/>
              <w:rPr>
                <w:rFonts w:ascii="Verdana" w:hAnsi="Verdana"/>
                <w:b/>
                <w:bCs/>
                <w:lang w:val="it-IT"/>
              </w:rPr>
            </w:pPr>
            <w:r w:rsidRPr="00C37DA4">
              <w:rPr>
                <w:rFonts w:ascii="Verdana" w:hAnsi="Verdana"/>
                <w:b/>
                <w:bCs/>
                <w:lang w:val="it-IT"/>
              </w:rPr>
              <w:t>Natura giuridica</w:t>
            </w:r>
          </w:p>
        </w:tc>
        <w:tc>
          <w:tcPr>
            <w:tcW w:w="3544" w:type="dxa"/>
          </w:tcPr>
          <w:p w14:paraId="542EE312" w14:textId="2E425830" w:rsidR="00C37DA4" w:rsidRPr="00C37DA4" w:rsidRDefault="00C37DA4" w:rsidP="00C37DA4">
            <w:pPr>
              <w:jc w:val="center"/>
              <w:rPr>
                <w:rFonts w:ascii="Verdana" w:hAnsi="Verdana"/>
                <w:b/>
                <w:bCs/>
                <w:lang w:val="it-IT"/>
              </w:rPr>
            </w:pPr>
            <w:r w:rsidRPr="00C37DA4">
              <w:rPr>
                <w:rFonts w:ascii="Verdana" w:hAnsi="Verdana"/>
                <w:b/>
                <w:bCs/>
                <w:lang w:val="it-IT"/>
              </w:rPr>
              <w:t>Categoria Avviso</w:t>
            </w:r>
          </w:p>
        </w:tc>
        <w:tc>
          <w:tcPr>
            <w:tcW w:w="4110" w:type="dxa"/>
          </w:tcPr>
          <w:p w14:paraId="25CA0DF2" w14:textId="059D1F90" w:rsidR="00C37DA4" w:rsidRPr="00C37DA4" w:rsidRDefault="00C37DA4" w:rsidP="00C37DA4">
            <w:pPr>
              <w:jc w:val="center"/>
              <w:rPr>
                <w:rFonts w:ascii="Verdana" w:hAnsi="Verdana"/>
                <w:b/>
                <w:bCs/>
                <w:lang w:val="it-IT"/>
              </w:rPr>
            </w:pPr>
            <w:r w:rsidRPr="00C37DA4">
              <w:rPr>
                <w:rFonts w:ascii="Verdana" w:hAnsi="Verdana"/>
                <w:b/>
                <w:bCs/>
                <w:lang w:val="it-IT"/>
              </w:rPr>
              <w:t>Legale rappresentante</w:t>
            </w:r>
          </w:p>
        </w:tc>
      </w:tr>
      <w:tr w:rsidR="00C37DA4" w:rsidRPr="00C37DA4" w14:paraId="5BAFA185" w14:textId="77777777" w:rsidTr="00C37DA4">
        <w:tc>
          <w:tcPr>
            <w:tcW w:w="411" w:type="dxa"/>
          </w:tcPr>
          <w:p w14:paraId="4D17239E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674" w:type="dxa"/>
          </w:tcPr>
          <w:p w14:paraId="0BBE4117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410" w:type="dxa"/>
          </w:tcPr>
          <w:p w14:paraId="1CD3B6EC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3544" w:type="dxa"/>
          </w:tcPr>
          <w:p w14:paraId="011D2B9E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110" w:type="dxa"/>
          </w:tcPr>
          <w:p w14:paraId="571F027F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</w:tr>
      <w:tr w:rsidR="00C37DA4" w:rsidRPr="00C37DA4" w14:paraId="68B9AB97" w14:textId="77777777" w:rsidTr="00C37DA4">
        <w:tc>
          <w:tcPr>
            <w:tcW w:w="411" w:type="dxa"/>
          </w:tcPr>
          <w:p w14:paraId="7BD45962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674" w:type="dxa"/>
          </w:tcPr>
          <w:p w14:paraId="1C75FE4A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410" w:type="dxa"/>
          </w:tcPr>
          <w:p w14:paraId="75A90FC2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3544" w:type="dxa"/>
          </w:tcPr>
          <w:p w14:paraId="71CE6C20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110" w:type="dxa"/>
          </w:tcPr>
          <w:p w14:paraId="17170223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</w:tr>
      <w:tr w:rsidR="00C37DA4" w:rsidRPr="00C37DA4" w14:paraId="6AABA7CB" w14:textId="77777777" w:rsidTr="00C37DA4">
        <w:tc>
          <w:tcPr>
            <w:tcW w:w="411" w:type="dxa"/>
          </w:tcPr>
          <w:p w14:paraId="35F8A682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674" w:type="dxa"/>
          </w:tcPr>
          <w:p w14:paraId="1F189D39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410" w:type="dxa"/>
          </w:tcPr>
          <w:p w14:paraId="0E545EF0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3544" w:type="dxa"/>
          </w:tcPr>
          <w:p w14:paraId="55CADEC0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110" w:type="dxa"/>
          </w:tcPr>
          <w:p w14:paraId="62D0431D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</w:tr>
      <w:tr w:rsidR="00C37DA4" w:rsidRPr="00C37DA4" w14:paraId="6487051C" w14:textId="77777777" w:rsidTr="00C37DA4">
        <w:tc>
          <w:tcPr>
            <w:tcW w:w="411" w:type="dxa"/>
          </w:tcPr>
          <w:p w14:paraId="5651050A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674" w:type="dxa"/>
          </w:tcPr>
          <w:p w14:paraId="7D3B38DB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410" w:type="dxa"/>
          </w:tcPr>
          <w:p w14:paraId="64011CCC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3544" w:type="dxa"/>
          </w:tcPr>
          <w:p w14:paraId="19BAA60A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110" w:type="dxa"/>
          </w:tcPr>
          <w:p w14:paraId="28807EA3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</w:tr>
      <w:tr w:rsidR="00C37DA4" w:rsidRPr="00C37DA4" w14:paraId="314D1E3E" w14:textId="77777777" w:rsidTr="00C37DA4">
        <w:tc>
          <w:tcPr>
            <w:tcW w:w="411" w:type="dxa"/>
          </w:tcPr>
          <w:p w14:paraId="2ADBF178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674" w:type="dxa"/>
          </w:tcPr>
          <w:p w14:paraId="52CB4A74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410" w:type="dxa"/>
          </w:tcPr>
          <w:p w14:paraId="5BF43761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3544" w:type="dxa"/>
          </w:tcPr>
          <w:p w14:paraId="42FD6C04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110" w:type="dxa"/>
          </w:tcPr>
          <w:p w14:paraId="0F259EE3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</w:tr>
      <w:tr w:rsidR="00C37DA4" w:rsidRPr="00C37DA4" w14:paraId="2E83159A" w14:textId="77777777" w:rsidTr="00C37DA4">
        <w:tc>
          <w:tcPr>
            <w:tcW w:w="411" w:type="dxa"/>
          </w:tcPr>
          <w:p w14:paraId="768DF7B4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674" w:type="dxa"/>
          </w:tcPr>
          <w:p w14:paraId="3F64A3A9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410" w:type="dxa"/>
          </w:tcPr>
          <w:p w14:paraId="12E75A32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3544" w:type="dxa"/>
          </w:tcPr>
          <w:p w14:paraId="507BF4CC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110" w:type="dxa"/>
          </w:tcPr>
          <w:p w14:paraId="3E6B1EA2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</w:tr>
      <w:tr w:rsidR="00C37DA4" w:rsidRPr="00C37DA4" w14:paraId="5F2A9E02" w14:textId="77777777" w:rsidTr="00C37DA4">
        <w:tc>
          <w:tcPr>
            <w:tcW w:w="411" w:type="dxa"/>
          </w:tcPr>
          <w:p w14:paraId="75E08C3C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674" w:type="dxa"/>
          </w:tcPr>
          <w:p w14:paraId="4270CB17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2410" w:type="dxa"/>
          </w:tcPr>
          <w:p w14:paraId="7C2BFD68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3544" w:type="dxa"/>
          </w:tcPr>
          <w:p w14:paraId="3EA566A2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  <w:tc>
          <w:tcPr>
            <w:tcW w:w="4110" w:type="dxa"/>
          </w:tcPr>
          <w:p w14:paraId="6A5F2566" w14:textId="77777777" w:rsidR="00C37DA4" w:rsidRPr="00C37DA4" w:rsidRDefault="00C37DA4">
            <w:pPr>
              <w:rPr>
                <w:rFonts w:ascii="Verdana" w:hAnsi="Verdana"/>
                <w:lang w:val="it-IT"/>
              </w:rPr>
            </w:pPr>
          </w:p>
        </w:tc>
      </w:tr>
    </w:tbl>
    <w:p w14:paraId="118F8FB3" w14:textId="77777777" w:rsidR="00C37DA4" w:rsidRPr="00C37DA4" w:rsidRDefault="00C37DA4">
      <w:pPr>
        <w:rPr>
          <w:rFonts w:ascii="Verdana" w:hAnsi="Verdana"/>
          <w:lang w:val="it-IT"/>
        </w:rPr>
      </w:pPr>
    </w:p>
    <w:sectPr w:rsidR="00C37DA4" w:rsidRPr="00C37DA4" w:rsidSect="00C37DA4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66306462">
    <w:abstractNumId w:val="8"/>
  </w:num>
  <w:num w:numId="2" w16cid:durableId="874347502">
    <w:abstractNumId w:val="6"/>
  </w:num>
  <w:num w:numId="3" w16cid:durableId="1293901396">
    <w:abstractNumId w:val="5"/>
  </w:num>
  <w:num w:numId="4" w16cid:durableId="850803651">
    <w:abstractNumId w:val="4"/>
  </w:num>
  <w:num w:numId="5" w16cid:durableId="1112628144">
    <w:abstractNumId w:val="7"/>
  </w:num>
  <w:num w:numId="6" w16cid:durableId="694887770">
    <w:abstractNumId w:val="3"/>
  </w:num>
  <w:num w:numId="7" w16cid:durableId="1179389571">
    <w:abstractNumId w:val="2"/>
  </w:num>
  <w:num w:numId="8" w16cid:durableId="1038310718">
    <w:abstractNumId w:val="1"/>
  </w:num>
  <w:num w:numId="9" w16cid:durableId="1946497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8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1005"/>
    <w:rsid w:val="00034616"/>
    <w:rsid w:val="0006063C"/>
    <w:rsid w:val="0015074B"/>
    <w:rsid w:val="0029639D"/>
    <w:rsid w:val="00326F90"/>
    <w:rsid w:val="0094662D"/>
    <w:rsid w:val="00AA1D8D"/>
    <w:rsid w:val="00B47730"/>
    <w:rsid w:val="00C37DA4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BE060C"/>
  <w14:defaultImageDpi w14:val="300"/>
  <w15:docId w15:val="{6A21056A-B434-DE43-80AF-53C2A0D0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 </cp:lastModifiedBy>
  <cp:revision>2</cp:revision>
  <dcterms:created xsi:type="dcterms:W3CDTF">2026-06-12T13:19:00Z</dcterms:created>
  <dcterms:modified xsi:type="dcterms:W3CDTF">2026-06-12T13:19:00Z</dcterms:modified>
  <cp:category/>
</cp:coreProperties>
</file>