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5CCC9" w14:textId="77777777" w:rsidR="00B54B18" w:rsidRPr="008A1CDD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A1CDD">
        <w:rPr>
          <w:rFonts w:ascii="Verdana" w:hAnsi="Verdana"/>
          <w:sz w:val="22"/>
          <w:szCs w:val="22"/>
          <w:lang w:val="it-IT"/>
        </w:rPr>
        <w:t>ALLEGATO B</w:t>
      </w:r>
    </w:p>
    <w:p w14:paraId="4B7E0C04" w14:textId="77777777" w:rsidR="00B54B18" w:rsidRPr="008A1CDD" w:rsidRDefault="00000000">
      <w:pPr>
        <w:rPr>
          <w:rFonts w:ascii="Verdana" w:hAnsi="Verdana"/>
          <w:lang w:val="it-IT"/>
        </w:rPr>
      </w:pPr>
      <w:r w:rsidRPr="008A1CDD">
        <w:rPr>
          <w:rFonts w:ascii="Verdana" w:hAnsi="Verdana"/>
          <w:lang w:val="it-IT"/>
        </w:rPr>
        <w:t>Macroarea di specializzazione e sedi operative</w:t>
      </w:r>
    </w:p>
    <w:p w14:paraId="3D9FDCDB" w14:textId="77777777" w:rsidR="00B54B18" w:rsidRPr="008A1CDD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A1CDD">
        <w:rPr>
          <w:rFonts w:ascii="Verdana" w:hAnsi="Verdana"/>
          <w:sz w:val="22"/>
          <w:szCs w:val="22"/>
          <w:lang w:val="it-IT"/>
        </w:rPr>
        <w:t>Macroarea di specializzazione</w:t>
      </w:r>
    </w:p>
    <w:p w14:paraId="38E88A83" w14:textId="77777777" w:rsidR="00B54B18" w:rsidRPr="008A1CDD" w:rsidRDefault="00000000">
      <w:pPr>
        <w:rPr>
          <w:rFonts w:ascii="Verdana" w:hAnsi="Verdana"/>
          <w:lang w:val="it-IT"/>
        </w:rPr>
      </w:pPr>
      <w:r w:rsidRPr="008A1CDD">
        <w:rPr>
          <w:rFonts w:ascii="Verdana" w:hAnsi="Verdana"/>
          <w:lang w:val="it-IT"/>
        </w:rPr>
        <w:t>____________________________</w:t>
      </w:r>
    </w:p>
    <w:p w14:paraId="4C168BF8" w14:textId="77777777" w:rsidR="00B54B18" w:rsidRPr="008A1CDD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A1CDD">
        <w:rPr>
          <w:rFonts w:ascii="Verdana" w:hAnsi="Verdana"/>
          <w:sz w:val="22"/>
          <w:szCs w:val="22"/>
          <w:lang w:val="it-IT"/>
        </w:rPr>
        <w:t>Areale territoriale di riferimento</w:t>
      </w:r>
    </w:p>
    <w:p w14:paraId="180494C5" w14:textId="77777777" w:rsidR="00B54B18" w:rsidRPr="008A1CDD" w:rsidRDefault="00000000">
      <w:pPr>
        <w:rPr>
          <w:rFonts w:ascii="Verdana" w:hAnsi="Verdana"/>
          <w:lang w:val="it-IT"/>
        </w:rPr>
      </w:pPr>
      <w:r w:rsidRPr="008A1CDD">
        <w:rPr>
          <w:rFonts w:ascii="Verdana" w:hAnsi="Verdana"/>
          <w:lang w:val="it-IT"/>
        </w:rPr>
        <w:t>____________________________</w:t>
      </w:r>
    </w:p>
    <w:p w14:paraId="02CBFDB8" w14:textId="77777777" w:rsidR="00B54B18" w:rsidRPr="008A1CDD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A1CDD">
        <w:rPr>
          <w:rFonts w:ascii="Verdana" w:hAnsi="Verdana"/>
          <w:sz w:val="22"/>
          <w:szCs w:val="22"/>
          <w:lang w:val="it-IT"/>
        </w:rPr>
        <w:t>Sede operativa localizzata nell’areale territoriale di riferimento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2268"/>
        <w:gridCol w:w="4678"/>
      </w:tblGrid>
      <w:tr w:rsidR="008A1CDD" w:rsidRPr="008A1CDD" w14:paraId="0A9F66AC" w14:textId="77777777" w:rsidTr="008A1CDD">
        <w:tc>
          <w:tcPr>
            <w:tcW w:w="3369" w:type="dxa"/>
          </w:tcPr>
          <w:p w14:paraId="0FC8898C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Indirizzo </w:t>
            </w:r>
          </w:p>
        </w:tc>
        <w:tc>
          <w:tcPr>
            <w:tcW w:w="2409" w:type="dxa"/>
          </w:tcPr>
          <w:p w14:paraId="1B516853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Comune </w:t>
            </w:r>
          </w:p>
        </w:tc>
        <w:tc>
          <w:tcPr>
            <w:tcW w:w="2268" w:type="dxa"/>
          </w:tcPr>
          <w:p w14:paraId="1D1BEEED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Provincia </w:t>
            </w:r>
          </w:p>
        </w:tc>
        <w:tc>
          <w:tcPr>
            <w:tcW w:w="4678" w:type="dxa"/>
          </w:tcPr>
          <w:p w14:paraId="53A9CB78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Titolo di disponibilità </w:t>
            </w:r>
          </w:p>
        </w:tc>
      </w:tr>
      <w:tr w:rsidR="008A1CDD" w:rsidRPr="008A1CDD" w14:paraId="0F0C85CC" w14:textId="77777777" w:rsidTr="008A1CDD">
        <w:tc>
          <w:tcPr>
            <w:tcW w:w="3369" w:type="dxa"/>
          </w:tcPr>
          <w:p w14:paraId="52D8DD10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64A59709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3FA02782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7E188E00" w14:textId="77777777" w:rsidR="008A1CDD" w:rsidRPr="008A1CDD" w:rsidRDefault="008A1CDD" w:rsidP="005D2ABA">
            <w:pPr>
              <w:rPr>
                <w:rFonts w:ascii="Verdana" w:hAnsi="Verdana"/>
                <w:lang w:val="it-IT"/>
              </w:rPr>
            </w:pPr>
          </w:p>
        </w:tc>
      </w:tr>
    </w:tbl>
    <w:p w14:paraId="047E1288" w14:textId="77777777" w:rsidR="00B54B18" w:rsidRPr="008A1CDD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A1CDD">
        <w:rPr>
          <w:rFonts w:ascii="Verdana" w:hAnsi="Verdana"/>
          <w:sz w:val="22"/>
          <w:szCs w:val="22"/>
          <w:lang w:val="it-IT"/>
        </w:rPr>
        <w:t>Eventuali ulteriori sedi operative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2268"/>
        <w:gridCol w:w="4678"/>
      </w:tblGrid>
      <w:tr w:rsidR="008A1CDD" w:rsidRPr="008A1CDD" w14:paraId="76C3F704" w14:textId="77777777" w:rsidTr="005074F5">
        <w:tc>
          <w:tcPr>
            <w:tcW w:w="3369" w:type="dxa"/>
          </w:tcPr>
          <w:p w14:paraId="0AB73741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Indirizzo </w:t>
            </w:r>
          </w:p>
        </w:tc>
        <w:tc>
          <w:tcPr>
            <w:tcW w:w="2409" w:type="dxa"/>
          </w:tcPr>
          <w:p w14:paraId="31CF6EA3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Comune </w:t>
            </w:r>
          </w:p>
        </w:tc>
        <w:tc>
          <w:tcPr>
            <w:tcW w:w="2268" w:type="dxa"/>
          </w:tcPr>
          <w:p w14:paraId="7DD43BA0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Provincia </w:t>
            </w:r>
          </w:p>
        </w:tc>
        <w:tc>
          <w:tcPr>
            <w:tcW w:w="4678" w:type="dxa"/>
          </w:tcPr>
          <w:p w14:paraId="52007637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Titolo di disponibilità </w:t>
            </w:r>
          </w:p>
        </w:tc>
      </w:tr>
      <w:tr w:rsidR="008A1CDD" w:rsidRPr="008A1CDD" w14:paraId="55446ADD" w14:textId="77777777" w:rsidTr="005074F5">
        <w:tc>
          <w:tcPr>
            <w:tcW w:w="3369" w:type="dxa"/>
          </w:tcPr>
          <w:p w14:paraId="23437EBB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6F619AD5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0E7DC17D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09747F4D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  <w:tr w:rsidR="008A1CDD" w:rsidRPr="008A1CDD" w14:paraId="152E0778" w14:textId="77777777" w:rsidTr="005074F5">
        <w:tc>
          <w:tcPr>
            <w:tcW w:w="3369" w:type="dxa"/>
          </w:tcPr>
          <w:p w14:paraId="3CC47B79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58C1ACF8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19158209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692A41DF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  <w:tr w:rsidR="008A1CDD" w:rsidRPr="008A1CDD" w14:paraId="7F6556EE" w14:textId="77777777" w:rsidTr="005074F5">
        <w:tc>
          <w:tcPr>
            <w:tcW w:w="3369" w:type="dxa"/>
          </w:tcPr>
          <w:p w14:paraId="21E138F3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58527826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6ED83AA5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784EBAE8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  <w:tr w:rsidR="008A1CDD" w:rsidRPr="008A1CDD" w14:paraId="289138B4" w14:textId="77777777" w:rsidTr="005074F5">
        <w:tc>
          <w:tcPr>
            <w:tcW w:w="3369" w:type="dxa"/>
          </w:tcPr>
          <w:p w14:paraId="6DC4E404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356C5B86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18FFF714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2EB6741D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  <w:tr w:rsidR="008A1CDD" w:rsidRPr="008A1CDD" w14:paraId="3E67ECEE" w14:textId="77777777" w:rsidTr="005074F5">
        <w:tc>
          <w:tcPr>
            <w:tcW w:w="3369" w:type="dxa"/>
          </w:tcPr>
          <w:p w14:paraId="663925C2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396A718C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4392DB2E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73EF4CF3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  <w:tr w:rsidR="008A1CDD" w:rsidRPr="008A1CDD" w14:paraId="2D058F54" w14:textId="77777777" w:rsidTr="005074F5">
        <w:tc>
          <w:tcPr>
            <w:tcW w:w="3369" w:type="dxa"/>
          </w:tcPr>
          <w:p w14:paraId="56E848E4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28413729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68EDDBAF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0811C6D5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</w:tbl>
    <w:p w14:paraId="7399ADA4" w14:textId="6E7596E2" w:rsidR="00B54B18" w:rsidRPr="008A1CDD" w:rsidRDefault="00B54B18">
      <w:pPr>
        <w:rPr>
          <w:rFonts w:ascii="Verdana" w:hAnsi="Verdana"/>
          <w:lang w:val="it-IT"/>
        </w:rPr>
      </w:pPr>
    </w:p>
    <w:p w14:paraId="4DBB480B" w14:textId="738B8AB4" w:rsidR="008A1CDD" w:rsidRPr="008A1CDD" w:rsidRDefault="008A1CDD" w:rsidP="008A1CDD">
      <w:pPr>
        <w:pStyle w:val="Titolo1"/>
        <w:rPr>
          <w:rFonts w:ascii="Verdana" w:hAnsi="Verdana"/>
          <w:sz w:val="22"/>
          <w:szCs w:val="22"/>
          <w:lang w:val="it-IT"/>
        </w:rPr>
      </w:pPr>
      <w:r w:rsidRPr="008A1CDD">
        <w:rPr>
          <w:rFonts w:ascii="Verdana" w:hAnsi="Verdana"/>
          <w:sz w:val="22"/>
          <w:szCs w:val="22"/>
          <w:lang w:val="it-IT"/>
        </w:rPr>
        <w:t xml:space="preserve">Sede </w:t>
      </w:r>
      <w:r w:rsidRPr="008A1CDD">
        <w:rPr>
          <w:rFonts w:ascii="Verdana" w:hAnsi="Verdana"/>
          <w:sz w:val="22"/>
          <w:szCs w:val="22"/>
          <w:lang w:val="it-IT"/>
        </w:rPr>
        <w:t>formativa</w:t>
      </w:r>
      <w:r w:rsidRPr="008A1CDD">
        <w:rPr>
          <w:rFonts w:ascii="Verdana" w:hAnsi="Verdana"/>
          <w:sz w:val="22"/>
          <w:szCs w:val="22"/>
          <w:lang w:val="it-IT"/>
        </w:rPr>
        <w:t xml:space="preserve"> localizzata nell’areale territoriale di riferimento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2268"/>
        <w:gridCol w:w="4678"/>
      </w:tblGrid>
      <w:tr w:rsidR="008A1CDD" w:rsidRPr="008A1CDD" w14:paraId="04C052BC" w14:textId="77777777" w:rsidTr="005074F5">
        <w:tc>
          <w:tcPr>
            <w:tcW w:w="3369" w:type="dxa"/>
          </w:tcPr>
          <w:p w14:paraId="24C7B686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Indirizzo </w:t>
            </w:r>
          </w:p>
        </w:tc>
        <w:tc>
          <w:tcPr>
            <w:tcW w:w="2409" w:type="dxa"/>
          </w:tcPr>
          <w:p w14:paraId="1CB1F512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Comune </w:t>
            </w:r>
          </w:p>
        </w:tc>
        <w:tc>
          <w:tcPr>
            <w:tcW w:w="2268" w:type="dxa"/>
          </w:tcPr>
          <w:p w14:paraId="72136477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Provincia </w:t>
            </w:r>
          </w:p>
        </w:tc>
        <w:tc>
          <w:tcPr>
            <w:tcW w:w="4678" w:type="dxa"/>
          </w:tcPr>
          <w:p w14:paraId="6D021A85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  <w:r w:rsidRPr="008A1CDD">
              <w:rPr>
                <w:rFonts w:ascii="Verdana" w:hAnsi="Verdana"/>
                <w:lang w:val="it-IT"/>
              </w:rPr>
              <w:t xml:space="preserve"> Titolo di disponibilità </w:t>
            </w:r>
          </w:p>
        </w:tc>
      </w:tr>
      <w:tr w:rsidR="008A1CDD" w:rsidRPr="008A1CDD" w14:paraId="66E09C96" w14:textId="77777777" w:rsidTr="005074F5">
        <w:tc>
          <w:tcPr>
            <w:tcW w:w="3369" w:type="dxa"/>
          </w:tcPr>
          <w:p w14:paraId="6132B7DC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09" w:type="dxa"/>
          </w:tcPr>
          <w:p w14:paraId="71C44A49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268" w:type="dxa"/>
          </w:tcPr>
          <w:p w14:paraId="1262CAC8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678" w:type="dxa"/>
          </w:tcPr>
          <w:p w14:paraId="730A22A9" w14:textId="77777777" w:rsidR="008A1CDD" w:rsidRPr="008A1CDD" w:rsidRDefault="008A1CDD" w:rsidP="005074F5">
            <w:pPr>
              <w:rPr>
                <w:rFonts w:ascii="Verdana" w:hAnsi="Verdana"/>
                <w:lang w:val="it-IT"/>
              </w:rPr>
            </w:pPr>
          </w:p>
        </w:tc>
      </w:tr>
    </w:tbl>
    <w:p w14:paraId="32BE687D" w14:textId="77777777" w:rsidR="008A1CDD" w:rsidRPr="008A1CDD" w:rsidRDefault="008A1CDD">
      <w:pPr>
        <w:rPr>
          <w:rFonts w:ascii="Verdana" w:hAnsi="Verdana"/>
          <w:lang w:val="it-IT"/>
        </w:rPr>
      </w:pPr>
    </w:p>
    <w:sectPr w:rsidR="008A1CDD" w:rsidRPr="008A1CDD" w:rsidSect="008A1CDD">
      <w:pgSz w:w="15840" w:h="12240" w:orient="landscape"/>
      <w:pgMar w:top="834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5215589">
    <w:abstractNumId w:val="8"/>
  </w:num>
  <w:num w:numId="2" w16cid:durableId="132911964">
    <w:abstractNumId w:val="6"/>
  </w:num>
  <w:num w:numId="3" w16cid:durableId="260846569">
    <w:abstractNumId w:val="5"/>
  </w:num>
  <w:num w:numId="4" w16cid:durableId="821316867">
    <w:abstractNumId w:val="4"/>
  </w:num>
  <w:num w:numId="5" w16cid:durableId="1152020275">
    <w:abstractNumId w:val="7"/>
  </w:num>
  <w:num w:numId="6" w16cid:durableId="1304776039">
    <w:abstractNumId w:val="3"/>
  </w:num>
  <w:num w:numId="7" w16cid:durableId="281763641">
    <w:abstractNumId w:val="2"/>
  </w:num>
  <w:num w:numId="8" w16cid:durableId="519781078">
    <w:abstractNumId w:val="1"/>
  </w:num>
  <w:num w:numId="9" w16cid:durableId="872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1005"/>
    <w:rsid w:val="00034616"/>
    <w:rsid w:val="0006063C"/>
    <w:rsid w:val="0015074B"/>
    <w:rsid w:val="0029639D"/>
    <w:rsid w:val="00326F90"/>
    <w:rsid w:val="008A1CDD"/>
    <w:rsid w:val="00AA1D8D"/>
    <w:rsid w:val="00B47730"/>
    <w:rsid w:val="00B54B1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507DD5"/>
  <w14:defaultImageDpi w14:val="300"/>
  <w15:docId w15:val="{6A21056A-B434-DE43-80AF-53C2A0D0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 </cp:lastModifiedBy>
  <cp:revision>2</cp:revision>
  <dcterms:created xsi:type="dcterms:W3CDTF">2026-06-12T13:25:00Z</dcterms:created>
  <dcterms:modified xsi:type="dcterms:W3CDTF">2026-06-12T13:25:00Z</dcterms:modified>
  <cp:category/>
</cp:coreProperties>
</file>